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</w:pPr>
      <w:r>
        <w:drawing>
          <wp:inline xmlns:a="http://schemas.openxmlformats.org/drawingml/2006/main" xmlns:pic="http://schemas.openxmlformats.org/drawingml/2006/picture">
            <wp:extent cx="1417320" cy="2177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wantflow-word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177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</w:pPr>
      <w:r>
        <w:t>Fabrication Quote Review Checklist</w:t>
      </w:r>
    </w:p>
    <w:p>
      <w:pPr>
        <w:pStyle w:val="Subtitle"/>
      </w:pPr>
      <w:r>
        <w:t>A controlled pre-issue review for scope, cost, margin, and customer output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Prepared for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Fabrication estimators and quoting teams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Updated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18 July 2026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Use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Replace examples with reviewed project and business information</w:t>
            </w:r>
          </w:p>
        </w:tc>
      </w:tr>
    </w:tbl>
    <w:p>
      <w:pPr>
        <w:spacing w:before="240" w:after="240"/>
      </w:pPr>
      <w:r>
        <w:rPr>
          <w:rFonts w:ascii="Arial" w:hAnsi="Arial"/>
          <w:b/>
          <w:color w:val="374151"/>
          <w:sz w:val="20"/>
        </w:rPr>
        <w:t xml:space="preserve">Review boundary: </w:t>
      </w:r>
      <w:r>
        <w:rPr>
          <w:rFonts w:ascii="Arial" w:hAnsi="Arial"/>
          <w:b w:val="0"/>
          <w:color w:val="18181B"/>
          <w:sz w:val="20"/>
        </w:rPr>
        <w:t>This resource supports quote preparation. It is not legal, engineering, tax, production, or contract advice.</w:t>
      </w:r>
    </w:p>
    <w:p>
      <w:pPr>
        <w:pStyle w:val="Heading1"/>
      </w:pPr>
      <w:r>
        <w:t>Scope basis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RFQ reference and customer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Current drawings and addenda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Included quantities and units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Clarifications closed or qualified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Estimate review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Material and supplier evidence current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Labour and equipment rates approved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Outside services and freight included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Allowances and manual overrides visible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Commercial review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Markup or margin basis identified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Options do not duplicate base scope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Lead time and validity reviewed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Taxes and currency treatment confirmed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Customer output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Assumptions and exclusions agree with scope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Quote number and revision correct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Attachments and recipient checked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Reviewer and approver recorded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Worked example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Example status: Conditional approval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Open item: coating supplier price expires before the requested award date.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Required action: refresh the rate or state an approved allowance before issue.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Decision owner: Commercial reviewer.</w:t>
      </w:r>
    </w:p>
    <w:p>
      <w:pPr>
        <w:pStyle w:val="Heading1"/>
        <w:keepNext/>
      </w:pPr>
      <w:r>
        <w:t>Final approval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Reviewer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Decision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Approved / Conditional / Hold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keepNext/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Date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keepNext/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Required action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24" w:right="1224" w:bottom="1224" w:left="1224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b w:val="0"/>
        <w:color w:val="4B5563"/>
        <w:sz w:val="16"/>
      </w:rPr>
      <w:t>Fabrication Quote Review Checklist  |  kwantflow.com/resources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rial" w:hAnsi="Arial"/>
        <w:b/>
        <w:color w:val="18181B"/>
        <w:sz w:val="16"/>
      </w:rPr>
      <w:t>KWANTFLOW  /  PRACTICAL ESTIMATING RESOURCE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Arial" w:hAnsi="Arial"/>
      <w:color w:val="18181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8181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7415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8181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rial" w:hAnsi="Arial"/>
      <w:color w:val="18181B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360"/>
    </w:pPr>
    <w:rPr>
      <w:rFonts w:asciiTheme="majorHAnsi" w:eastAsiaTheme="majorEastAsia" w:hAnsiTheme="majorHAnsi" w:cstheme="majorBidi" w:ascii="Arial" w:hAnsi="Arial"/>
      <w:i/>
      <w:iCs/>
      <w:color w:val="4B5563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